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B4BE" w14:textId="77777777" w:rsidR="00136999" w:rsidRDefault="005860F9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0D9C9DFD" w14:textId="77777777" w:rsidR="00136999" w:rsidRDefault="005860F9">
      <w:pPr>
        <w:spacing w:after="0"/>
        <w:jc w:val="center"/>
      </w:pPr>
      <w:r>
        <w:t>Місто: Запоріжжя</w:t>
      </w:r>
    </w:p>
    <w:p w14:paraId="4C65B8E5" w14:textId="77777777" w:rsidR="00136999" w:rsidRDefault="005860F9">
      <w:pPr>
        <w:spacing w:after="240"/>
        <w:jc w:val="center"/>
      </w:pPr>
      <w:r>
        <w:t>31 Січня - 01 Лютого 2026</w:t>
      </w:r>
    </w:p>
    <w:p w14:paraId="7572F5B1" w14:textId="77777777" w:rsidR="00136999" w:rsidRDefault="005860F9">
      <w:pPr>
        <w:pStyle w:val="Heading1"/>
        <w:jc w:val="center"/>
      </w:pPr>
      <w:r>
        <w:t>047 Hip-Hop Юніори Solo Хлопці Відкрита ліга</w:t>
      </w:r>
    </w:p>
    <w:p w14:paraId="56487299" w14:textId="77777777" w:rsidR="00136999" w:rsidRDefault="005860F9">
      <w:pPr>
        <w:pStyle w:val="Heading2"/>
      </w:pPr>
      <w:r>
        <w:t>Фінал</w:t>
      </w:r>
    </w:p>
    <w:p w14:paraId="3461359E" w14:textId="77777777" w:rsidR="00136999" w:rsidRDefault="005860F9">
      <w:pPr>
        <w:spacing w:after="0"/>
      </w:pPr>
      <w:r>
        <w:t>Суддівська колегія:</w:t>
      </w:r>
    </w:p>
    <w:p w14:paraId="1052C6AB" w14:textId="77777777" w:rsidR="00136999" w:rsidRDefault="005860F9">
      <w:pPr>
        <w:spacing w:after="0"/>
      </w:pPr>
      <w:r>
        <w:t>A - Анастасія Оріна</w:t>
      </w:r>
    </w:p>
    <w:p w14:paraId="529C408C" w14:textId="77777777" w:rsidR="00136999" w:rsidRDefault="005860F9">
      <w:pPr>
        <w:spacing w:after="0"/>
      </w:pPr>
      <w:r>
        <w:t>B - Олена Рубан</w:t>
      </w:r>
    </w:p>
    <w:p w14:paraId="4F651E10" w14:textId="77777777" w:rsidR="00136999" w:rsidRDefault="005860F9">
      <w:pPr>
        <w:spacing w:after="0"/>
      </w:pPr>
      <w:r>
        <w:t>C - Марія Chirva (Київ)</w:t>
      </w:r>
    </w:p>
    <w:p w14:paraId="753F3888" w14:textId="77777777" w:rsidR="00136999" w:rsidRDefault="005860F9">
      <w:pPr>
        <w:spacing w:after="0"/>
      </w:pPr>
      <w:r>
        <w:t>D - Тетяна Ворона</w:t>
      </w:r>
    </w:p>
    <w:p w14:paraId="1568A8C1" w14:textId="77777777" w:rsidR="00136999" w:rsidRDefault="005860F9">
      <w:pPr>
        <w:spacing w:after="0"/>
      </w:pPr>
      <w:r>
        <w:t>E - Аліна Лисікова</w:t>
      </w:r>
    </w:p>
    <w:p w14:paraId="6B1EA497" w14:textId="77777777" w:rsidR="00136999" w:rsidRDefault="005860F9">
      <w:pPr>
        <w:spacing w:after="0"/>
      </w:pPr>
      <w:r>
        <w:t>F - Ольга Яковлєва</w:t>
      </w:r>
    </w:p>
    <w:p w14:paraId="119D22B4" w14:textId="77777777" w:rsidR="00136999" w:rsidRDefault="00136999">
      <w:pPr>
        <w:spacing w:after="120"/>
      </w:pPr>
    </w:p>
    <w:p w14:paraId="544911F4" w14:textId="77777777" w:rsidR="00136999" w:rsidRDefault="005860F9">
      <w:r>
        <w:t>Результати:</w:t>
      </w:r>
    </w:p>
    <w:p w14:paraId="1242B12F" w14:textId="77777777" w:rsidR="00136999" w:rsidRDefault="005860F9">
      <w:pPr>
        <w:pStyle w:val="ListNumber"/>
      </w:pPr>
      <w:r>
        <w:t>#333 Давид Сідорцов - 1 місце</w:t>
      </w:r>
    </w:p>
    <w:p w14:paraId="23940F00" w14:textId="77777777" w:rsidR="00136999" w:rsidRDefault="005860F9">
      <w:pPr>
        <w:pStyle w:val="ListNumber"/>
      </w:pPr>
      <w:r>
        <w:t>#194 Тимур Борисенко - 2 місце</w:t>
      </w:r>
    </w:p>
    <w:p w14:paraId="02102BF3" w14:textId="77777777" w:rsidR="00136999" w:rsidRDefault="005860F9">
      <w:pPr>
        <w:pStyle w:val="ListNumber"/>
      </w:pPr>
      <w:r>
        <w:t>#206 Андрій Поляков - 3 місце</w:t>
      </w:r>
    </w:p>
    <w:p w14:paraId="4172BE8D" w14:textId="77777777" w:rsidR="00136999" w:rsidRDefault="00136999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5860F9" w14:paraId="49A9A1B7" w14:textId="77777777" w:rsidTr="001369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A0506AE" w14:textId="77777777" w:rsidR="005860F9" w:rsidRDefault="005860F9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5DDE41C9" w14:textId="77777777" w:rsidR="005860F9" w:rsidRDefault="00586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328EB089" w14:textId="77777777" w:rsidR="005860F9" w:rsidRDefault="00586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27173C8E" w14:textId="77777777" w:rsidR="005860F9" w:rsidRDefault="00586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417AE3AF" w14:textId="77777777" w:rsidR="005860F9" w:rsidRDefault="00586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227D9116" w14:textId="77777777" w:rsidR="005860F9" w:rsidRDefault="00586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47274C5F" w14:textId="77777777" w:rsidR="005860F9" w:rsidRDefault="00586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5860F9" w14:paraId="34E8F2F9" w14:textId="77777777" w:rsidTr="00136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BADD515" w14:textId="77777777" w:rsidR="005860F9" w:rsidRDefault="005860F9">
            <w:pPr>
              <w:jc w:val="center"/>
            </w:pPr>
            <w:r>
              <w:t>333</w:t>
            </w:r>
          </w:p>
        </w:tc>
        <w:tc>
          <w:tcPr>
            <w:tcW w:w="1170" w:type="dxa"/>
          </w:tcPr>
          <w:p w14:paraId="26D433D0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5D47A58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33665C42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78EE2518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6311F0BE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6FD77C8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860F9" w14:paraId="601EF093" w14:textId="77777777" w:rsidTr="001369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7BE0096" w14:textId="77777777" w:rsidR="005860F9" w:rsidRDefault="005860F9">
            <w:pPr>
              <w:jc w:val="center"/>
            </w:pPr>
            <w:r>
              <w:t>194</w:t>
            </w:r>
          </w:p>
        </w:tc>
        <w:tc>
          <w:tcPr>
            <w:tcW w:w="1170" w:type="dxa"/>
          </w:tcPr>
          <w:p w14:paraId="7F297B4A" w14:textId="77777777" w:rsidR="005860F9" w:rsidRDefault="005860F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756BCF4C" w14:textId="77777777" w:rsidR="005860F9" w:rsidRDefault="005860F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3FC9BE8" w14:textId="77777777" w:rsidR="005860F9" w:rsidRDefault="005860F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4CF5F284" w14:textId="77777777" w:rsidR="005860F9" w:rsidRDefault="005860F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126586A0" w14:textId="77777777" w:rsidR="005860F9" w:rsidRDefault="005860F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4A3EA3CE" w14:textId="77777777" w:rsidR="005860F9" w:rsidRDefault="005860F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860F9" w14:paraId="3D04A9DB" w14:textId="77777777" w:rsidTr="00136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E000FF8" w14:textId="77777777" w:rsidR="005860F9" w:rsidRDefault="005860F9">
            <w:pPr>
              <w:jc w:val="center"/>
            </w:pPr>
            <w:r>
              <w:t>206</w:t>
            </w:r>
          </w:p>
        </w:tc>
        <w:tc>
          <w:tcPr>
            <w:tcW w:w="1170" w:type="dxa"/>
          </w:tcPr>
          <w:p w14:paraId="03716B66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3131D46A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FAEAE5D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B64070B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76F01FE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6393DCC" w14:textId="77777777" w:rsidR="005860F9" w:rsidRDefault="00586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76F4FBDD" w14:textId="77777777" w:rsidR="00136999" w:rsidRDefault="00136999"/>
    <w:sectPr w:rsidR="00136999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3924012">
    <w:abstractNumId w:val="8"/>
  </w:num>
  <w:num w:numId="2" w16cid:durableId="1931111198">
    <w:abstractNumId w:val="6"/>
  </w:num>
  <w:num w:numId="3" w16cid:durableId="683678395">
    <w:abstractNumId w:val="5"/>
  </w:num>
  <w:num w:numId="4" w16cid:durableId="86855033">
    <w:abstractNumId w:val="4"/>
  </w:num>
  <w:num w:numId="5" w16cid:durableId="269091086">
    <w:abstractNumId w:val="7"/>
  </w:num>
  <w:num w:numId="6" w16cid:durableId="260259278">
    <w:abstractNumId w:val="3"/>
  </w:num>
  <w:num w:numId="7" w16cid:durableId="1015424740">
    <w:abstractNumId w:val="2"/>
  </w:num>
  <w:num w:numId="8" w16cid:durableId="379403040">
    <w:abstractNumId w:val="1"/>
  </w:num>
  <w:num w:numId="9" w16cid:durableId="76369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6999"/>
    <w:rsid w:val="0015074B"/>
    <w:rsid w:val="0029639D"/>
    <w:rsid w:val="00326F90"/>
    <w:rsid w:val="005860F9"/>
    <w:rsid w:val="00A35AA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938DF"/>
  <w14:defaultImageDpi w14:val="300"/>
  <w15:docId w15:val="{EEE86689-8398-404E-B354-43729288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2026-02-04T00:36:00Z</dcterms:modified>
  <cp:category/>
</cp:coreProperties>
</file>